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FF5D04" w:rsidRDefault="00000000">
      <w:pPr>
        <w:pStyle w:val="1"/>
      </w:pPr>
      <w:r>
        <w:t>やさしい音楽のひととき</w:t>
      </w:r>
      <w:r>
        <w:br/>
      </w:r>
      <w:r>
        <w:t>昭和歌謡と季節の唱歌コンサート</w:t>
      </w:r>
    </w:p>
    <w:p w:rsidR="00FF5D04" w:rsidRDefault="00000000">
      <w:r>
        <w:t>懐かしいあの歌を、皆さまと一緒に。</w:t>
      </w:r>
      <w:r>
        <w:br/>
      </w:r>
      <w:r>
        <w:t>心あたたまる音楽の時間をお届けします。</w:t>
      </w:r>
      <w:r>
        <w:br/>
      </w:r>
    </w:p>
    <w:p w:rsidR="00FF5D04" w:rsidRDefault="00000000">
      <w:pPr>
        <w:pStyle w:val="21"/>
      </w:pPr>
      <w:r>
        <w:t>ご案内</w:t>
      </w:r>
    </w:p>
    <w:p w:rsidR="00FF5D04" w:rsidRDefault="00000000">
      <w:r>
        <w:t>昭和歌謡や季節の唱歌を中心に、</w:t>
      </w:r>
      <w:r>
        <w:br/>
      </w:r>
      <w:r>
        <w:t>どなたにも親しんでいただけるプログラムをご用意しています。</w:t>
      </w:r>
      <w:r>
        <w:br/>
      </w:r>
      <w:r>
        <w:br/>
      </w:r>
      <w:r>
        <w:t>ご入居者さまや地域のみなさまとの</w:t>
      </w:r>
      <w:r>
        <w:br/>
      </w:r>
      <w:r>
        <w:t>交流の場として、ぜひご活用ください。</w:t>
      </w:r>
      <w:r>
        <w:br/>
      </w:r>
      <w:r>
        <w:br/>
      </w:r>
      <w:r>
        <w:t>ご希望の曲やご要望がありましたら、</w:t>
      </w:r>
      <w:r>
        <w:br/>
      </w:r>
      <w:r>
        <w:t>できる限り対応させていただきます。</w:t>
      </w:r>
      <w:r>
        <w:br/>
      </w:r>
    </w:p>
    <w:p w:rsidR="00FF5D04" w:rsidRDefault="00000000">
      <w:pPr>
        <w:pStyle w:val="21"/>
      </w:pPr>
      <w:r>
        <w:t>プログラム例</w:t>
      </w:r>
    </w:p>
    <w:p w:rsidR="00FF5D04" w:rsidRDefault="00000000">
      <w:pPr>
        <w:pStyle w:val="a0"/>
      </w:pPr>
      <w:r>
        <w:t xml:space="preserve">♪ </w:t>
      </w:r>
      <w:r>
        <w:t>上を向いて歩こう</w:t>
      </w:r>
    </w:p>
    <w:p w:rsidR="00FF5D04" w:rsidRDefault="00000000">
      <w:pPr>
        <w:pStyle w:val="a0"/>
      </w:pPr>
      <w:r>
        <w:t xml:space="preserve">♪ </w:t>
      </w:r>
      <w:r>
        <w:t>青い山脈</w:t>
      </w:r>
    </w:p>
    <w:p w:rsidR="00FF5D04" w:rsidRDefault="00000000">
      <w:pPr>
        <w:pStyle w:val="a0"/>
      </w:pPr>
      <w:r>
        <w:t xml:space="preserve">♪ </w:t>
      </w:r>
      <w:r>
        <w:t>見上げてごらん夜の星を</w:t>
      </w:r>
    </w:p>
    <w:p w:rsidR="00FF5D04" w:rsidRDefault="00000000">
      <w:pPr>
        <w:pStyle w:val="a0"/>
      </w:pPr>
      <w:r>
        <w:t xml:space="preserve">♪ </w:t>
      </w:r>
      <w:r>
        <w:t>ふるさと</w:t>
      </w:r>
    </w:p>
    <w:p w:rsidR="00FF5D04" w:rsidRDefault="00000000">
      <w:pPr>
        <w:pStyle w:val="a0"/>
      </w:pPr>
      <w:r>
        <w:t xml:space="preserve">♪ </w:t>
      </w:r>
      <w:r>
        <w:t>さくらさくら</w:t>
      </w:r>
    </w:p>
    <w:p w:rsidR="00FF5D04" w:rsidRDefault="00000000">
      <w:pPr>
        <w:pStyle w:val="a0"/>
      </w:pPr>
      <w:r>
        <w:t xml:space="preserve">♪ </w:t>
      </w:r>
      <w:r>
        <w:t>故郷</w:t>
      </w:r>
    </w:p>
    <w:p w:rsidR="00FF5D04" w:rsidRDefault="00000000">
      <w:pPr>
        <w:pStyle w:val="a0"/>
      </w:pPr>
      <w:r>
        <w:t xml:space="preserve">※ </w:t>
      </w:r>
      <w:r>
        <w:t>プログラムは変更可能です。施設さまのご希望に合わせて選曲いたします。</w:t>
      </w:r>
    </w:p>
    <w:p w:rsidR="00FF5D04" w:rsidRDefault="00000000">
      <w:pPr>
        <w:pStyle w:val="21"/>
      </w:pPr>
      <w:r>
        <w:t>演奏者プロフィール</w:t>
      </w:r>
    </w:p>
    <w:p w:rsidR="00FF5D04" w:rsidRDefault="00000000">
      <w:r>
        <w:t>〇〇〇〇（〇〇〇奏者）</w:t>
      </w:r>
      <w:r>
        <w:br/>
      </w:r>
      <w:r>
        <w:br/>
      </w:r>
      <w:r>
        <w:t>「音楽で笑顔を届けたい」という思いから、</w:t>
      </w:r>
      <w:r>
        <w:br/>
      </w:r>
      <w:r>
        <w:t>地域の高齢者施設やイベントなどでの演奏活動を行っています。</w:t>
      </w:r>
      <w:r>
        <w:br/>
      </w:r>
      <w:r>
        <w:br/>
      </w:r>
      <w:r>
        <w:t>演奏活動初心者ではありますが、</w:t>
      </w:r>
      <w:r>
        <w:br/>
      </w:r>
      <w:r>
        <w:t>皆さまに楽しいひとときをお届けできるよう心を込めて演奏しています。</w:t>
      </w:r>
      <w:r>
        <w:br/>
      </w:r>
    </w:p>
    <w:p w:rsidR="00FF5D04" w:rsidRDefault="00000000">
      <w:pPr>
        <w:pStyle w:val="21"/>
      </w:pPr>
      <w:r>
        <w:lastRenderedPageBreak/>
        <w:t>プロフィール写真</w:t>
      </w:r>
    </w:p>
    <w:p w:rsidR="00FF5D04" w:rsidRDefault="00000000">
      <w:r>
        <w:t xml:space="preserve">👉 </w:t>
      </w:r>
      <w:r>
        <w:t>ここにご自身の写真を挿入してください。</w:t>
      </w:r>
      <w:r>
        <w:br/>
      </w:r>
    </w:p>
    <w:p w:rsidR="00FF5D04" w:rsidRDefault="00000000">
      <w:pPr>
        <w:pStyle w:val="21"/>
      </w:pPr>
      <w:r>
        <w:t>お問い合わせ・ご依頼</w:t>
      </w:r>
    </w:p>
    <w:p w:rsidR="00FF5D04" w:rsidRDefault="00000000">
      <w:r>
        <w:t>電話：</w:t>
      </w:r>
      <w:r>
        <w:t>090-xxxx-xxxx</w:t>
      </w:r>
      <w:r>
        <w:br/>
      </w:r>
      <w:r>
        <w:t>メール：</w:t>
      </w:r>
      <w:r>
        <w:t>xxxxxx@example.com</w:t>
      </w:r>
      <w:r>
        <w:br/>
      </w:r>
      <w:r>
        <w:br/>
      </w:r>
      <w:r>
        <w:t>お気軽にお問い合わせください。</w:t>
      </w:r>
    </w:p>
    <w:sectPr w:rsidR="00FF5D04"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30"/>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20"/>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a"/>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a0"/>
      <w:lvlText w:val=""/>
      <w:lvlJc w:val="left"/>
      <w:pPr>
        <w:tabs>
          <w:tab w:val="num" w:pos="360"/>
        </w:tabs>
        <w:ind w:left="360" w:hanging="360"/>
      </w:pPr>
      <w:rPr>
        <w:rFonts w:ascii="Symbol" w:hAnsi="Symbol" w:hint="default"/>
      </w:rPr>
    </w:lvl>
  </w:abstractNum>
  <w:num w:numId="1" w16cid:durableId="1118524946">
    <w:abstractNumId w:val="8"/>
  </w:num>
  <w:num w:numId="2" w16cid:durableId="591738941">
    <w:abstractNumId w:val="6"/>
  </w:num>
  <w:num w:numId="3" w16cid:durableId="815680777">
    <w:abstractNumId w:val="5"/>
  </w:num>
  <w:num w:numId="4" w16cid:durableId="1817454172">
    <w:abstractNumId w:val="4"/>
  </w:num>
  <w:num w:numId="5" w16cid:durableId="607082525">
    <w:abstractNumId w:val="7"/>
  </w:num>
  <w:num w:numId="6" w16cid:durableId="842160196">
    <w:abstractNumId w:val="3"/>
  </w:num>
  <w:num w:numId="7" w16cid:durableId="1371032829">
    <w:abstractNumId w:val="2"/>
  </w:num>
  <w:num w:numId="8" w16cid:durableId="1673332756">
    <w:abstractNumId w:val="1"/>
  </w:num>
  <w:num w:numId="9" w16cid:durableId="210602698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34616"/>
    <w:rsid w:val="0006063C"/>
    <w:rsid w:val="0015074B"/>
    <w:rsid w:val="0029639D"/>
    <w:rsid w:val="00326F90"/>
    <w:rsid w:val="00AA1D8D"/>
    <w:rsid w:val="00AC2306"/>
    <w:rsid w:val="00B47730"/>
    <w:rsid w:val="00CB0664"/>
    <w:rsid w:val="00CE7352"/>
    <w:rsid w:val="00FC693F"/>
    <w:rsid w:val="00FF5D0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v:textbox inset="5.85pt,.7pt,5.85pt,.7pt"/>
    </o:shapedefaults>
    <o:shapelayout v:ext="edit">
      <o:idmap v:ext="edit" data="1"/>
    </o:shapelayout>
  </w:shapeDefaults>
  <w:decimalSymbol w:val="."/>
  <w:listSeparator w:val=","/>
  <w14:defaultImageDpi w14:val="300"/>
  <w15:docId w15:val="{5D604704-791B-424A-86AB-18ED7548F9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rsid w:val="00FC693F"/>
  </w:style>
  <w:style w:type="paragraph" w:styleId="1">
    <w:name w:val="heading 1"/>
    <w:basedOn w:val="a1"/>
    <w:next w:val="a1"/>
    <w:link w:val="10"/>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1">
    <w:name w:val="heading 2"/>
    <w:basedOn w:val="a1"/>
    <w:next w:val="a1"/>
    <w:link w:val="22"/>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1">
    <w:name w:val="heading 3"/>
    <w:basedOn w:val="a1"/>
    <w:next w:val="a1"/>
    <w:link w:val="32"/>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1"/>
    <w:next w:val="a1"/>
    <w:link w:val="40"/>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1"/>
    <w:next w:val="a1"/>
    <w:link w:val="50"/>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1"/>
    <w:next w:val="a1"/>
    <w:link w:val="60"/>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1"/>
    <w:next w:val="a1"/>
    <w:link w:val="70"/>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1"/>
    <w:next w:val="a1"/>
    <w:link w:val="80"/>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9">
    <w:name w:val="heading 9"/>
    <w:basedOn w:val="a1"/>
    <w:next w:val="a1"/>
    <w:link w:val="90"/>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a6"/>
    <w:uiPriority w:val="99"/>
    <w:unhideWhenUsed/>
    <w:rsid w:val="00E618BF"/>
    <w:pPr>
      <w:tabs>
        <w:tab w:val="center" w:pos="4680"/>
        <w:tab w:val="right" w:pos="9360"/>
      </w:tabs>
      <w:spacing w:after="0" w:line="240" w:lineRule="auto"/>
    </w:pPr>
  </w:style>
  <w:style w:type="character" w:customStyle="1" w:styleId="a6">
    <w:name w:val="ヘッダー (文字)"/>
    <w:basedOn w:val="a2"/>
    <w:link w:val="a5"/>
    <w:uiPriority w:val="99"/>
    <w:rsid w:val="00E618BF"/>
  </w:style>
  <w:style w:type="paragraph" w:styleId="a7">
    <w:name w:val="footer"/>
    <w:basedOn w:val="a1"/>
    <w:link w:val="a8"/>
    <w:uiPriority w:val="99"/>
    <w:unhideWhenUsed/>
    <w:rsid w:val="00E618BF"/>
    <w:pPr>
      <w:tabs>
        <w:tab w:val="center" w:pos="4680"/>
        <w:tab w:val="right" w:pos="9360"/>
      </w:tabs>
      <w:spacing w:after="0" w:line="240" w:lineRule="auto"/>
    </w:pPr>
  </w:style>
  <w:style w:type="character" w:customStyle="1" w:styleId="a8">
    <w:name w:val="フッター (文字)"/>
    <w:basedOn w:val="a2"/>
    <w:link w:val="a7"/>
    <w:uiPriority w:val="99"/>
    <w:rsid w:val="00E618BF"/>
  </w:style>
  <w:style w:type="paragraph" w:styleId="a9">
    <w:name w:val="No Spacing"/>
    <w:uiPriority w:val="1"/>
    <w:qFormat/>
    <w:rsid w:val="00FC693F"/>
    <w:pPr>
      <w:spacing w:after="0" w:line="240" w:lineRule="auto"/>
    </w:pPr>
  </w:style>
  <w:style w:type="character" w:customStyle="1" w:styleId="10">
    <w:name w:val="見出し 1 (文字)"/>
    <w:basedOn w:val="a2"/>
    <w:link w:val="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22">
    <w:name w:val="見出し 2 (文字)"/>
    <w:basedOn w:val="a2"/>
    <w:link w:val="21"/>
    <w:uiPriority w:val="9"/>
    <w:rsid w:val="00FC693F"/>
    <w:rPr>
      <w:rFonts w:asciiTheme="majorHAnsi" w:eastAsiaTheme="majorEastAsia" w:hAnsiTheme="majorHAnsi" w:cstheme="majorBidi"/>
      <w:b/>
      <w:bCs/>
      <w:color w:val="4F81BD" w:themeColor="accent1"/>
      <w:sz w:val="26"/>
      <w:szCs w:val="26"/>
    </w:rPr>
  </w:style>
  <w:style w:type="character" w:customStyle="1" w:styleId="32">
    <w:name w:val="見出し 3 (文字)"/>
    <w:basedOn w:val="a2"/>
    <w:link w:val="31"/>
    <w:uiPriority w:val="9"/>
    <w:rsid w:val="00FC693F"/>
    <w:rPr>
      <w:rFonts w:asciiTheme="majorHAnsi" w:eastAsiaTheme="majorEastAsia" w:hAnsiTheme="majorHAnsi" w:cstheme="majorBidi"/>
      <w:b/>
      <w:bCs/>
      <w:color w:val="4F81BD" w:themeColor="accent1"/>
    </w:rPr>
  </w:style>
  <w:style w:type="paragraph" w:styleId="aa">
    <w:name w:val="Title"/>
    <w:basedOn w:val="a1"/>
    <w:next w:val="a1"/>
    <w:link w:val="ab"/>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b">
    <w:name w:val="表題 (文字)"/>
    <w:basedOn w:val="a2"/>
    <w:link w:val="aa"/>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ac">
    <w:name w:val="Subtitle"/>
    <w:basedOn w:val="a1"/>
    <w:next w:val="a1"/>
    <w:link w:val="ad"/>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d">
    <w:name w:val="副題 (文字)"/>
    <w:basedOn w:val="a2"/>
    <w:link w:val="ac"/>
    <w:uiPriority w:val="11"/>
    <w:rsid w:val="00FC693F"/>
    <w:rPr>
      <w:rFonts w:asciiTheme="majorHAnsi" w:eastAsiaTheme="majorEastAsia" w:hAnsiTheme="majorHAnsi" w:cstheme="majorBidi"/>
      <w:i/>
      <w:iCs/>
      <w:color w:val="4F81BD" w:themeColor="accent1"/>
      <w:spacing w:val="15"/>
      <w:sz w:val="24"/>
      <w:szCs w:val="24"/>
    </w:rPr>
  </w:style>
  <w:style w:type="paragraph" w:styleId="ae">
    <w:name w:val="List Paragraph"/>
    <w:basedOn w:val="a1"/>
    <w:uiPriority w:val="34"/>
    <w:qFormat/>
    <w:rsid w:val="00FC693F"/>
    <w:pPr>
      <w:ind w:left="720"/>
      <w:contextualSpacing/>
    </w:pPr>
  </w:style>
  <w:style w:type="paragraph" w:styleId="af">
    <w:name w:val="Body Text"/>
    <w:basedOn w:val="a1"/>
    <w:link w:val="af0"/>
    <w:uiPriority w:val="99"/>
    <w:unhideWhenUsed/>
    <w:rsid w:val="00AA1D8D"/>
    <w:pPr>
      <w:spacing w:after="120"/>
    </w:pPr>
  </w:style>
  <w:style w:type="character" w:customStyle="1" w:styleId="af0">
    <w:name w:val="本文 (文字)"/>
    <w:basedOn w:val="a2"/>
    <w:link w:val="af"/>
    <w:uiPriority w:val="99"/>
    <w:rsid w:val="00AA1D8D"/>
  </w:style>
  <w:style w:type="paragraph" w:styleId="23">
    <w:name w:val="Body Text 2"/>
    <w:basedOn w:val="a1"/>
    <w:link w:val="24"/>
    <w:uiPriority w:val="99"/>
    <w:unhideWhenUsed/>
    <w:rsid w:val="00AA1D8D"/>
    <w:pPr>
      <w:spacing w:after="120" w:line="480" w:lineRule="auto"/>
    </w:pPr>
  </w:style>
  <w:style w:type="character" w:customStyle="1" w:styleId="24">
    <w:name w:val="本文 2 (文字)"/>
    <w:basedOn w:val="a2"/>
    <w:link w:val="23"/>
    <w:uiPriority w:val="99"/>
    <w:rsid w:val="00AA1D8D"/>
  </w:style>
  <w:style w:type="paragraph" w:styleId="33">
    <w:name w:val="Body Text 3"/>
    <w:basedOn w:val="a1"/>
    <w:link w:val="34"/>
    <w:uiPriority w:val="99"/>
    <w:unhideWhenUsed/>
    <w:rsid w:val="00AA1D8D"/>
    <w:pPr>
      <w:spacing w:after="120"/>
    </w:pPr>
    <w:rPr>
      <w:sz w:val="16"/>
      <w:szCs w:val="16"/>
    </w:rPr>
  </w:style>
  <w:style w:type="character" w:customStyle="1" w:styleId="34">
    <w:name w:val="本文 3 (文字)"/>
    <w:basedOn w:val="a2"/>
    <w:link w:val="33"/>
    <w:uiPriority w:val="99"/>
    <w:rsid w:val="00AA1D8D"/>
    <w:rPr>
      <w:sz w:val="16"/>
      <w:szCs w:val="16"/>
    </w:rPr>
  </w:style>
  <w:style w:type="paragraph" w:styleId="af1">
    <w:name w:val="List"/>
    <w:basedOn w:val="a1"/>
    <w:uiPriority w:val="99"/>
    <w:unhideWhenUsed/>
    <w:rsid w:val="00AA1D8D"/>
    <w:pPr>
      <w:ind w:left="360" w:hanging="360"/>
      <w:contextualSpacing/>
    </w:pPr>
  </w:style>
  <w:style w:type="paragraph" w:styleId="25">
    <w:name w:val="List 2"/>
    <w:basedOn w:val="a1"/>
    <w:uiPriority w:val="99"/>
    <w:unhideWhenUsed/>
    <w:rsid w:val="00326F90"/>
    <w:pPr>
      <w:ind w:left="720" w:hanging="360"/>
      <w:contextualSpacing/>
    </w:pPr>
  </w:style>
  <w:style w:type="paragraph" w:styleId="35">
    <w:name w:val="List 3"/>
    <w:basedOn w:val="a1"/>
    <w:uiPriority w:val="99"/>
    <w:unhideWhenUsed/>
    <w:rsid w:val="00326F90"/>
    <w:pPr>
      <w:ind w:left="1080" w:hanging="360"/>
      <w:contextualSpacing/>
    </w:pPr>
  </w:style>
  <w:style w:type="paragraph" w:styleId="a0">
    <w:name w:val="List Bullet"/>
    <w:basedOn w:val="a1"/>
    <w:uiPriority w:val="99"/>
    <w:unhideWhenUsed/>
    <w:rsid w:val="00326F90"/>
    <w:pPr>
      <w:numPr>
        <w:numId w:val="1"/>
      </w:numPr>
      <w:contextualSpacing/>
    </w:pPr>
  </w:style>
  <w:style w:type="paragraph" w:styleId="20">
    <w:name w:val="List Bullet 2"/>
    <w:basedOn w:val="a1"/>
    <w:uiPriority w:val="99"/>
    <w:unhideWhenUsed/>
    <w:rsid w:val="00326F90"/>
    <w:pPr>
      <w:numPr>
        <w:numId w:val="2"/>
      </w:numPr>
      <w:contextualSpacing/>
    </w:pPr>
  </w:style>
  <w:style w:type="paragraph" w:styleId="30">
    <w:name w:val="List Bullet 3"/>
    <w:basedOn w:val="a1"/>
    <w:uiPriority w:val="99"/>
    <w:unhideWhenUsed/>
    <w:rsid w:val="00326F90"/>
    <w:pPr>
      <w:numPr>
        <w:numId w:val="3"/>
      </w:numPr>
      <w:contextualSpacing/>
    </w:pPr>
  </w:style>
  <w:style w:type="paragraph" w:styleId="a">
    <w:name w:val="List Number"/>
    <w:basedOn w:val="a1"/>
    <w:uiPriority w:val="99"/>
    <w:unhideWhenUsed/>
    <w:rsid w:val="00326F90"/>
    <w:pPr>
      <w:numPr>
        <w:numId w:val="5"/>
      </w:numPr>
      <w:contextualSpacing/>
    </w:pPr>
  </w:style>
  <w:style w:type="paragraph" w:styleId="2">
    <w:name w:val="List Number 2"/>
    <w:basedOn w:val="a1"/>
    <w:uiPriority w:val="99"/>
    <w:unhideWhenUsed/>
    <w:rsid w:val="0029639D"/>
    <w:pPr>
      <w:numPr>
        <w:numId w:val="6"/>
      </w:numPr>
      <w:contextualSpacing/>
    </w:pPr>
  </w:style>
  <w:style w:type="paragraph" w:styleId="3">
    <w:name w:val="List Number 3"/>
    <w:basedOn w:val="a1"/>
    <w:uiPriority w:val="99"/>
    <w:unhideWhenUsed/>
    <w:rsid w:val="0029639D"/>
    <w:pPr>
      <w:numPr>
        <w:numId w:val="7"/>
      </w:numPr>
      <w:contextualSpacing/>
    </w:pPr>
  </w:style>
  <w:style w:type="paragraph" w:styleId="af2">
    <w:name w:val="List Continue"/>
    <w:basedOn w:val="a1"/>
    <w:uiPriority w:val="99"/>
    <w:unhideWhenUsed/>
    <w:rsid w:val="0029639D"/>
    <w:pPr>
      <w:spacing w:after="120"/>
      <w:ind w:left="360"/>
      <w:contextualSpacing/>
    </w:pPr>
  </w:style>
  <w:style w:type="paragraph" w:styleId="26">
    <w:name w:val="List Continue 2"/>
    <w:basedOn w:val="a1"/>
    <w:uiPriority w:val="99"/>
    <w:unhideWhenUsed/>
    <w:rsid w:val="0029639D"/>
    <w:pPr>
      <w:spacing w:after="120"/>
      <w:ind w:left="720"/>
      <w:contextualSpacing/>
    </w:pPr>
  </w:style>
  <w:style w:type="paragraph" w:styleId="36">
    <w:name w:val="List Continue 3"/>
    <w:basedOn w:val="a1"/>
    <w:uiPriority w:val="99"/>
    <w:unhideWhenUsed/>
    <w:rsid w:val="0029639D"/>
    <w:pPr>
      <w:spacing w:after="120"/>
      <w:ind w:left="1080"/>
      <w:contextualSpacing/>
    </w:pPr>
  </w:style>
  <w:style w:type="paragraph" w:styleId="af3">
    <w:name w:val="macro"/>
    <w:link w:val="af4"/>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af4">
    <w:name w:val="マクロ文字列 (文字)"/>
    <w:basedOn w:val="a2"/>
    <w:link w:val="af3"/>
    <w:uiPriority w:val="99"/>
    <w:rsid w:val="0029639D"/>
    <w:rPr>
      <w:rFonts w:ascii="Courier" w:hAnsi="Courier"/>
      <w:sz w:val="20"/>
      <w:szCs w:val="20"/>
    </w:rPr>
  </w:style>
  <w:style w:type="paragraph" w:styleId="af5">
    <w:name w:val="Quote"/>
    <w:basedOn w:val="a1"/>
    <w:next w:val="a1"/>
    <w:link w:val="af6"/>
    <w:uiPriority w:val="29"/>
    <w:qFormat/>
    <w:rsid w:val="00FC693F"/>
    <w:rPr>
      <w:i/>
      <w:iCs/>
      <w:color w:val="000000" w:themeColor="text1"/>
    </w:rPr>
  </w:style>
  <w:style w:type="character" w:customStyle="1" w:styleId="af6">
    <w:name w:val="引用文 (文字)"/>
    <w:basedOn w:val="a2"/>
    <w:link w:val="af5"/>
    <w:uiPriority w:val="29"/>
    <w:rsid w:val="00FC693F"/>
    <w:rPr>
      <w:i/>
      <w:iCs/>
      <w:color w:val="000000" w:themeColor="text1"/>
    </w:rPr>
  </w:style>
  <w:style w:type="character" w:customStyle="1" w:styleId="40">
    <w:name w:val="見出し 4 (文字)"/>
    <w:basedOn w:val="a2"/>
    <w:link w:val="4"/>
    <w:uiPriority w:val="9"/>
    <w:semiHidden/>
    <w:rsid w:val="00FC693F"/>
    <w:rPr>
      <w:rFonts w:asciiTheme="majorHAnsi" w:eastAsiaTheme="majorEastAsia" w:hAnsiTheme="majorHAnsi" w:cstheme="majorBidi"/>
      <w:b/>
      <w:bCs/>
      <w:i/>
      <w:iCs/>
      <w:color w:val="4F81BD" w:themeColor="accent1"/>
    </w:rPr>
  </w:style>
  <w:style w:type="character" w:customStyle="1" w:styleId="50">
    <w:name w:val="見出し 5 (文字)"/>
    <w:basedOn w:val="a2"/>
    <w:link w:val="5"/>
    <w:uiPriority w:val="9"/>
    <w:semiHidden/>
    <w:rsid w:val="00FC693F"/>
    <w:rPr>
      <w:rFonts w:asciiTheme="majorHAnsi" w:eastAsiaTheme="majorEastAsia" w:hAnsiTheme="majorHAnsi" w:cstheme="majorBidi"/>
      <w:color w:val="243F60" w:themeColor="accent1" w:themeShade="7F"/>
    </w:rPr>
  </w:style>
  <w:style w:type="character" w:customStyle="1" w:styleId="60">
    <w:name w:val="見出し 6 (文字)"/>
    <w:basedOn w:val="a2"/>
    <w:link w:val="6"/>
    <w:uiPriority w:val="9"/>
    <w:semiHidden/>
    <w:rsid w:val="00FC693F"/>
    <w:rPr>
      <w:rFonts w:asciiTheme="majorHAnsi" w:eastAsiaTheme="majorEastAsia" w:hAnsiTheme="majorHAnsi" w:cstheme="majorBidi"/>
      <w:i/>
      <w:iCs/>
      <w:color w:val="243F60" w:themeColor="accent1" w:themeShade="7F"/>
    </w:rPr>
  </w:style>
  <w:style w:type="character" w:customStyle="1" w:styleId="70">
    <w:name w:val="見出し 7 (文字)"/>
    <w:basedOn w:val="a2"/>
    <w:link w:val="7"/>
    <w:uiPriority w:val="9"/>
    <w:semiHidden/>
    <w:rsid w:val="00FC693F"/>
    <w:rPr>
      <w:rFonts w:asciiTheme="majorHAnsi" w:eastAsiaTheme="majorEastAsia" w:hAnsiTheme="majorHAnsi" w:cstheme="majorBidi"/>
      <w:i/>
      <w:iCs/>
      <w:color w:val="404040" w:themeColor="text1" w:themeTint="BF"/>
    </w:rPr>
  </w:style>
  <w:style w:type="character" w:customStyle="1" w:styleId="80">
    <w:name w:val="見出し 8 (文字)"/>
    <w:basedOn w:val="a2"/>
    <w:link w:val="8"/>
    <w:uiPriority w:val="9"/>
    <w:semiHidden/>
    <w:rsid w:val="00FC693F"/>
    <w:rPr>
      <w:rFonts w:asciiTheme="majorHAnsi" w:eastAsiaTheme="majorEastAsia" w:hAnsiTheme="majorHAnsi" w:cstheme="majorBidi"/>
      <w:color w:val="4F81BD" w:themeColor="accent1"/>
      <w:sz w:val="20"/>
      <w:szCs w:val="20"/>
    </w:rPr>
  </w:style>
  <w:style w:type="character" w:customStyle="1" w:styleId="90">
    <w:name w:val="見出し 9 (文字)"/>
    <w:basedOn w:val="a2"/>
    <w:link w:val="9"/>
    <w:uiPriority w:val="9"/>
    <w:semiHidden/>
    <w:rsid w:val="00FC693F"/>
    <w:rPr>
      <w:rFonts w:asciiTheme="majorHAnsi" w:eastAsiaTheme="majorEastAsia" w:hAnsiTheme="majorHAnsi" w:cstheme="majorBidi"/>
      <w:i/>
      <w:iCs/>
      <w:color w:val="404040" w:themeColor="text1" w:themeTint="BF"/>
      <w:sz w:val="20"/>
      <w:szCs w:val="20"/>
    </w:rPr>
  </w:style>
  <w:style w:type="paragraph" w:styleId="af7">
    <w:name w:val="caption"/>
    <w:basedOn w:val="a1"/>
    <w:next w:val="a1"/>
    <w:uiPriority w:val="35"/>
    <w:semiHidden/>
    <w:unhideWhenUsed/>
    <w:qFormat/>
    <w:rsid w:val="00FC693F"/>
    <w:pPr>
      <w:spacing w:line="240" w:lineRule="auto"/>
    </w:pPr>
    <w:rPr>
      <w:b/>
      <w:bCs/>
      <w:color w:val="4F81BD" w:themeColor="accent1"/>
      <w:sz w:val="18"/>
      <w:szCs w:val="18"/>
    </w:rPr>
  </w:style>
  <w:style w:type="character" w:styleId="af8">
    <w:name w:val="Strong"/>
    <w:basedOn w:val="a2"/>
    <w:uiPriority w:val="22"/>
    <w:qFormat/>
    <w:rsid w:val="00FC693F"/>
    <w:rPr>
      <w:b/>
      <w:bCs/>
    </w:rPr>
  </w:style>
  <w:style w:type="character" w:styleId="af9">
    <w:name w:val="Emphasis"/>
    <w:basedOn w:val="a2"/>
    <w:uiPriority w:val="20"/>
    <w:qFormat/>
    <w:rsid w:val="00FC693F"/>
    <w:rPr>
      <w:i/>
      <w:iCs/>
    </w:rPr>
  </w:style>
  <w:style w:type="paragraph" w:styleId="27">
    <w:name w:val="Intense Quote"/>
    <w:basedOn w:val="a1"/>
    <w:next w:val="a1"/>
    <w:link w:val="28"/>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28">
    <w:name w:val="引用文 2 (文字)"/>
    <w:basedOn w:val="a2"/>
    <w:link w:val="27"/>
    <w:uiPriority w:val="30"/>
    <w:rsid w:val="00FC693F"/>
    <w:rPr>
      <w:b/>
      <w:bCs/>
      <w:i/>
      <w:iCs/>
      <w:color w:val="4F81BD" w:themeColor="accent1"/>
    </w:rPr>
  </w:style>
  <w:style w:type="character" w:styleId="afa">
    <w:name w:val="Subtle Emphasis"/>
    <w:basedOn w:val="a2"/>
    <w:uiPriority w:val="19"/>
    <w:qFormat/>
    <w:rsid w:val="00FC693F"/>
    <w:rPr>
      <w:i/>
      <w:iCs/>
      <w:color w:val="808080" w:themeColor="text1" w:themeTint="7F"/>
    </w:rPr>
  </w:style>
  <w:style w:type="character" w:styleId="29">
    <w:name w:val="Intense Emphasis"/>
    <w:basedOn w:val="a2"/>
    <w:uiPriority w:val="21"/>
    <w:qFormat/>
    <w:rsid w:val="00FC693F"/>
    <w:rPr>
      <w:b/>
      <w:bCs/>
      <w:i/>
      <w:iCs/>
      <w:color w:val="4F81BD" w:themeColor="accent1"/>
    </w:rPr>
  </w:style>
  <w:style w:type="character" w:styleId="afb">
    <w:name w:val="Subtle Reference"/>
    <w:basedOn w:val="a2"/>
    <w:uiPriority w:val="31"/>
    <w:qFormat/>
    <w:rsid w:val="00FC693F"/>
    <w:rPr>
      <w:smallCaps/>
      <w:color w:val="C0504D" w:themeColor="accent2"/>
      <w:u w:val="single"/>
    </w:rPr>
  </w:style>
  <w:style w:type="character" w:styleId="2a">
    <w:name w:val="Intense Reference"/>
    <w:basedOn w:val="a2"/>
    <w:uiPriority w:val="32"/>
    <w:qFormat/>
    <w:rsid w:val="00FC693F"/>
    <w:rPr>
      <w:b/>
      <w:bCs/>
      <w:smallCaps/>
      <w:color w:val="C0504D" w:themeColor="accent2"/>
      <w:spacing w:val="5"/>
      <w:u w:val="single"/>
    </w:rPr>
  </w:style>
  <w:style w:type="character" w:styleId="afc">
    <w:name w:val="Book Title"/>
    <w:basedOn w:val="a2"/>
    <w:uiPriority w:val="33"/>
    <w:qFormat/>
    <w:rsid w:val="00FC693F"/>
    <w:rPr>
      <w:b/>
      <w:bCs/>
      <w:smallCaps/>
      <w:spacing w:val="5"/>
    </w:rPr>
  </w:style>
  <w:style w:type="paragraph" w:styleId="afd">
    <w:name w:val="TOC Heading"/>
    <w:basedOn w:val="1"/>
    <w:next w:val="a1"/>
    <w:uiPriority w:val="39"/>
    <w:semiHidden/>
    <w:unhideWhenUsed/>
    <w:qFormat/>
    <w:rsid w:val="00FC693F"/>
    <w:pPr>
      <w:outlineLvl w:val="9"/>
    </w:pPr>
  </w:style>
  <w:style w:type="table" w:styleId="afe">
    <w:name w:val="Table Grid"/>
    <w:basedOn w:val="a3"/>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1">
    <w:name w:val="Light Shading"/>
    <w:basedOn w:val="a3"/>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2">
    <w:name w:val="Light Shading Accent 1"/>
    <w:basedOn w:val="a3"/>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13">
    <w:name w:val="Light Shading Accent 2"/>
    <w:basedOn w:val="a3"/>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14">
    <w:name w:val="Light Shading Accent 3"/>
    <w:basedOn w:val="a3"/>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15">
    <w:name w:val="Light Shading Accent 4"/>
    <w:basedOn w:val="a3"/>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16">
    <w:name w:val="Light Shading Accent 5"/>
    <w:basedOn w:val="a3"/>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17">
    <w:name w:val="Light Shading Accent 6"/>
    <w:basedOn w:val="a3"/>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2b">
    <w:name w:val="Light List"/>
    <w:basedOn w:val="a3"/>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c">
    <w:name w:val="Light List Accent 1"/>
    <w:basedOn w:val="a3"/>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2d">
    <w:name w:val="Light List Accent 2"/>
    <w:basedOn w:val="a3"/>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2e">
    <w:name w:val="Light List Accent 3"/>
    <w:basedOn w:val="a3"/>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2f">
    <w:name w:val="Light List Accent 4"/>
    <w:basedOn w:val="a3"/>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2f0">
    <w:name w:val="Light List Accent 5"/>
    <w:basedOn w:val="a3"/>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2f1">
    <w:name w:val="Light List Accent 6"/>
    <w:basedOn w:val="a3"/>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37">
    <w:name w:val="Light Grid"/>
    <w:basedOn w:val="a3"/>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38">
    <w:name w:val="Light Grid Accent 1"/>
    <w:basedOn w:val="a3"/>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39">
    <w:name w:val="Light Grid Accent 2"/>
    <w:basedOn w:val="a3"/>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3a">
    <w:name w:val="Light Grid Accent 3"/>
    <w:basedOn w:val="a3"/>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3b">
    <w:name w:val="Light Grid Accent 4"/>
    <w:basedOn w:val="a3"/>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3c">
    <w:name w:val="Light Grid Accent 5"/>
    <w:basedOn w:val="a3"/>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3d">
    <w:name w:val="Light Grid Accent 6"/>
    <w:basedOn w:val="a3"/>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41">
    <w:name w:val="Medium Shading 1"/>
    <w:basedOn w:val="a3"/>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42">
    <w:name w:val="Medium Shading 1 Accent 1"/>
    <w:basedOn w:val="a3"/>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43">
    <w:name w:val="Medium Shading 1 Accent 2"/>
    <w:basedOn w:val="a3"/>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44">
    <w:name w:val="Medium Shading 1 Accent 3"/>
    <w:basedOn w:val="a3"/>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45">
    <w:name w:val="Medium Shading 1 Accent 4"/>
    <w:basedOn w:val="a3"/>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46">
    <w:name w:val="Medium Shading 1 Accent 5"/>
    <w:basedOn w:val="a3"/>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47">
    <w:name w:val="Medium Shading 1 Accent 6"/>
    <w:basedOn w:val="a3"/>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51">
    <w:name w:val="Medium Shading 2"/>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52">
    <w:name w:val="Medium Shading 2 Accent 1"/>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53">
    <w:name w:val="Medium Shading 2 Accent 2"/>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54">
    <w:name w:val="Medium Shading 2 Accent 3"/>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55">
    <w:name w:val="Medium Shading 2 Accent 4"/>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56">
    <w:name w:val="Medium Shading 2 Accent 5"/>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57">
    <w:name w:val="Medium Shading 2 Accent 6"/>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61">
    <w:name w:val="Medium List 1"/>
    <w:basedOn w:val="a3"/>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62">
    <w:name w:val="Medium List 1 Accent 1"/>
    <w:basedOn w:val="a3"/>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63">
    <w:name w:val="Medium List 1 Accent 2"/>
    <w:basedOn w:val="a3"/>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64">
    <w:name w:val="Medium List 1 Accent 3"/>
    <w:basedOn w:val="a3"/>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65">
    <w:name w:val="Medium List 1 Accent 4"/>
    <w:basedOn w:val="a3"/>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66">
    <w:name w:val="Medium List 1 Accent 5"/>
    <w:basedOn w:val="a3"/>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67">
    <w:name w:val="Medium List 1 Accent 6"/>
    <w:basedOn w:val="a3"/>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71">
    <w:name w:val="Medium List 2"/>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72">
    <w:name w:val="Medium List 2 Accent 1"/>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73">
    <w:name w:val="Medium List 2 Accent 2"/>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74">
    <w:name w:val="Medium List 2 Accent 3"/>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75">
    <w:name w:val="Medium List 2 Accent 4"/>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76">
    <w:name w:val="Medium List 2 Accent 5"/>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77">
    <w:name w:val="Medium List 2 Accent 6"/>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81">
    <w:name w:val="Medium Grid 1"/>
    <w:basedOn w:val="a3"/>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82">
    <w:name w:val="Medium Grid 1 Accent 1"/>
    <w:basedOn w:val="a3"/>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83">
    <w:name w:val="Medium Grid 1 Accent 2"/>
    <w:basedOn w:val="a3"/>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84">
    <w:name w:val="Medium Grid 1 Accent 3"/>
    <w:basedOn w:val="a3"/>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85">
    <w:name w:val="Medium Grid 1 Accent 4"/>
    <w:basedOn w:val="a3"/>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86">
    <w:name w:val="Medium Grid 1 Accent 5"/>
    <w:basedOn w:val="a3"/>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87">
    <w:name w:val="Medium Grid 1 Accent 6"/>
    <w:basedOn w:val="a3"/>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91">
    <w:name w:val="Medium Grid 2"/>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92">
    <w:name w:val="Medium Grid 2 Accent 1"/>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93">
    <w:name w:val="Medium Grid 2 Accent 2"/>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94">
    <w:name w:val="Medium Grid 2 Accent 3"/>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95">
    <w:name w:val="Medium Grid 2 Accent 4"/>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96">
    <w:name w:val="Medium Grid 2 Accent 5"/>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97">
    <w:name w:val="Medium Grid 2 Accent 6"/>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100">
    <w:name w:val="Medium Grid 3"/>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101">
    <w:name w:val="Medium Grid 3 Accent 1"/>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102">
    <w:name w:val="Medium Grid 3 Accent 2"/>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103">
    <w:name w:val="Medium Grid 3 Accent 3"/>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104">
    <w:name w:val="Medium Grid 3 Accent 4"/>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105">
    <w:name w:val="Medium Grid 3 Accent 5"/>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106">
    <w:name w:val="Medium Grid 3 Accent 6"/>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110">
    <w:name w:val="Dark List"/>
    <w:basedOn w:val="a3"/>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11">
    <w:name w:val="Dark List Accent 1"/>
    <w:basedOn w:val="a3"/>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112">
    <w:name w:val="Dark List Accent 2"/>
    <w:basedOn w:val="a3"/>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113">
    <w:name w:val="Dark List Accent 3"/>
    <w:basedOn w:val="a3"/>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114">
    <w:name w:val="Dark List Accent 4"/>
    <w:basedOn w:val="a3"/>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115">
    <w:name w:val="Dark List Accent 5"/>
    <w:basedOn w:val="a3"/>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116">
    <w:name w:val="Dark List Accent 6"/>
    <w:basedOn w:val="a3"/>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120">
    <w:name w:val="Colorful Shading"/>
    <w:basedOn w:val="a3"/>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21">
    <w:name w:val="Colorful Shading Accent 1"/>
    <w:basedOn w:val="a3"/>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122">
    <w:name w:val="Colorful Shading Accent 2"/>
    <w:basedOn w:val="a3"/>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123">
    <w:name w:val="Colorful Shading Accent 3"/>
    <w:basedOn w:val="a3"/>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124">
    <w:name w:val="Colorful Shading Accent 4"/>
    <w:basedOn w:val="a3"/>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125">
    <w:name w:val="Colorful Shading Accent 5"/>
    <w:basedOn w:val="a3"/>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126">
    <w:name w:val="Colorful Shading Accent 6"/>
    <w:basedOn w:val="a3"/>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130">
    <w:name w:val="Colorful List"/>
    <w:basedOn w:val="a3"/>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31">
    <w:name w:val="Colorful List Accent 1"/>
    <w:basedOn w:val="a3"/>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132">
    <w:name w:val="Colorful List Accent 2"/>
    <w:basedOn w:val="a3"/>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133">
    <w:name w:val="Colorful List Accent 3"/>
    <w:basedOn w:val="a3"/>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134">
    <w:name w:val="Colorful List Accent 4"/>
    <w:basedOn w:val="a3"/>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135">
    <w:name w:val="Colorful List Accent 5"/>
    <w:basedOn w:val="a3"/>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136">
    <w:name w:val="Colorful List Accent 6"/>
    <w:basedOn w:val="a3"/>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140">
    <w:name w:val="Colorful Grid"/>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41">
    <w:name w:val="Colorful Grid Accent 1"/>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42">
    <w:name w:val="Colorful Grid Accent 2"/>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43">
    <w:name w:val="Colorful Grid Accent 3"/>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44">
    <w:name w:val="Colorful Grid Accent 4"/>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45">
    <w:name w:val="Colorful Grid Accent 5"/>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46">
    <w:name w:val="Colorful Grid Accent 6"/>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77</Words>
  <Characters>439</Characters>
  <Application>Microsoft Office Word</Application>
  <DocSecurity>0</DocSecurity>
  <Lines>3</Lines>
  <Paragraphs>1</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515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九喜子 森口</cp:lastModifiedBy>
  <cp:revision>2</cp:revision>
  <dcterms:created xsi:type="dcterms:W3CDTF">2025-06-08T23:57:00Z</dcterms:created>
  <dcterms:modified xsi:type="dcterms:W3CDTF">2025-06-08T23:57:00Z</dcterms:modified>
  <cp:category/>
</cp:coreProperties>
</file>